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39166816" name="019f5a3a-6587-7414-abb9-2ecdca20986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27319325" name="019f5a3a-6587-7414-abb9-2ecdca209860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51282115" name="019f5a3a-7ef5-77b3-a1fa-da058749a82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93336326" name="019f5a3a-7ef5-77b3-a1fa-da058749a82f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13634504" name="019f5a3d-366d-768b-97a5-f76a29117f0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42539858" name="019f5a3d-366d-768b-97a5-f76a29117f0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0679902" name="019f5a3e-3ceb-78b1-bda1-bda6f140870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79745207" name="019f5a3e-3ceb-78b1-bda1-bda6f140870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55938053" name="019f5a5e-bb4a-7bb5-b3f9-6aaab3092fd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09964084" name="019f5a5e-bb4a-7bb5-b3f9-6aaab3092fde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49663986" name="019f5a5e-cc09-71ec-ae53-53294cb4e54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78217950" name="019f5a5e-cc09-71ec-ae53-53294cb4e541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23777150" name="019f5a80-2c6c-724a-ab21-119e5f30a7f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99112034" name="019f5a80-2c6c-724a-ab21-119e5f30a7f9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7860269" name="019f5a80-b6cf-7443-9317-6d44396edde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23445816" name="019f5a80-b6cf-7443-9317-6d44396edde8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Industriestrasse 38, 9463 Oberriet</w:t>
          </w:r>
        </w:p>
        <w:p>
          <w:pPr>
            <w:spacing w:before="0" w:after="0"/>
          </w:pPr>
          <w:r>
            <w:t>1066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